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040 Hip-Hop Юніори 2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Рижкова Олена</w:t>
      </w:r>
    </w:p>
    <w:p>
      <w:pPr>
        <w:spacing w:before="0" w:after="0"/>
      </w:pPr>
      <w:r>
        <w:t>C - Анастасія Оріна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Ольга Яковлєва</w:t>
      </w:r>
    </w:p>
    <w:p>
      <w:pPr>
        <w:spacing w:before="0" w:after="0"/>
      </w:pPr>
      <w:r>
        <w:t>G - Аліна Лисікова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#333 Давид Сідорцов - 1 місце</w:t>
      </w:r>
    </w:p>
    <w:p>
      <w:pPr>
        <w:pStyle w:val="ListNumber"/>
      </w:pPr>
      <w:r>
        <w:t>#184 Софія Садова - 2 місце</w:t>
      </w:r>
    </w:p>
    <w:p>
      <w:pPr>
        <w:pStyle w:val="ListNumber"/>
      </w:pPr>
      <w:r>
        <w:t>#80 Марія Петрова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333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184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